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Balken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Holzbalken </w:t>
            </w:r>
          </w:p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6557849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785703" name="9f171900-19ed-11f0-b6db-f9f07de9e85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9916552" name="a4172850-19ed-11f0-b3c4-dd79389ca3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6709719" name="a4172850-19ed-11f0-b3c4-dd79389ca39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